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1896066" name="c473f6e0-f5b3-11ef-a77a-d1e71a2f1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051470" name="c473f6e0-f5b3-11ef-a77a-d1e71a2f1ba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959850" name="13bfb030-f5b5-11ef-a59b-d3dc8005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816599" name="13bfb030-f5b5-11ef-a59b-d3dc800556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9879390" name="b2d92410-f5b7-11ef-ae3d-3f2c009519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770701" name="b2d92410-f5b7-11ef-ae3d-3f2c009519c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2498509" name="256ac090-f5ba-11ef-aab6-bd860e319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729955" name="256ac090-f5ba-11ef-aab6-bd860e3198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0009432" name="8da5ba00-f5bc-11ef-aa6a-8f945be44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783641" name="8da5ba00-f5bc-11ef-aa6a-8f945be44c6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Esszimmer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5263214" name="7833bcf0-f5bf-11ef-a05a-9f7dcde2aa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626477" name="7833bcf0-f5bf-11ef-a05a-9f7dcde2aad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8206869" name="69faa830-f5c2-11ef-b5a2-45dca5ea3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68422" name="69faa830-f5c2-11ef-b5a2-45dca5ea340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Weinkeller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1786559" name="8acd6880-f5c3-11ef-9621-b519d7450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2957" name="8acd6880-f5c3-11ef-9621-b519d74503f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6562211" name="e2278290-f5c4-11ef-9ff7-35b647b9b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43723" name="e2278290-f5c4-11ef-9ff7-35b647b9b8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1077274" name="886a8760-f5c5-11ef-9436-d57a21844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567865" name="886a8760-f5c5-11ef-9436-d57a2184471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367430" name="ee52f030-f5c5-11ef-9604-276cbda89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305310" name="ee52f030-f5c5-11ef-9604-276cbda89ec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9141591" name="f65e5070-f5d5-11ef-bd1c-094018fd6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29355" name="f65e5070-f5d5-11ef-bd1c-094018fd69e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Aufenthaltsraum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2945616" name="9dbb65e0-f5d8-11ef-b214-45f7800ca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48266" name="9dbb65e0-f5d8-11ef-b214-45f7800cade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2931068" name="e0b763e0-f5dc-11ef-aa8e-f125fe6d1b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761969" name="e0b763e0-f5dc-11ef-aa8e-f125fe6d1b6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3233705" name="564fa620-f5de-11ef-9421-bb360696a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173711" name="564fa620-f5de-11ef-9421-bb360696ae3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0097300" name="cacc5020-f5e8-11ef-989d-4bf7db938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948896" name="cacc5020-f5e8-11ef-989d-4bf7db938f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9217647" name="024eabb0-f5e9-11ef-a431-6d8dc404f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305015" name="024eabb0-f5e9-11ef-a431-6d8dc404f8d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218072" name="cd3bd410-f5e9-11ef-a249-3348c11c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750550" name="cd3bd410-f5e9-11ef-a249-3348c11cae1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4091318" name="c9522150-f5ea-11ef-adb7-f7cf7853a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412208" name="c9522150-f5ea-11ef-adb7-f7cf7853ad7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6699018" name="30077710-f5eb-11ef-9adc-bb655550b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887739" name="30077710-f5eb-11ef-9adc-bb655550bca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9935728" name="93764ed0-f5b3-11ef-ba03-4fb1a2e73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772843" name="93764ed0-f5b3-11ef-ba03-4fb1a2e7333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6500769" name="40972e30-f5b5-11ef-95aa-a730f32295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589555" name="40972e30-f5b5-11ef-95aa-a730f322953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0293992" name="2f1e1b90-f5b6-11ef-ba72-2f317f88c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561744" name="2f1e1b90-f5b6-11ef-ba72-2f317f88c5e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9822367" name="219fdd40-f5b7-11ef-9eaa-09c3b66d79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570243" name="219fdd40-f5b7-11ef-9eaa-09c3b66d791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9124329" name="66d5bb20-f5ba-11ef-8846-21a56bb475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466876" name="66d5bb20-f5ba-11ef-8846-21a56bb4750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204158" name="86cd0f90-f5bb-11ef-9d29-c96bb5055d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077341" name="86cd0f90-f5bb-11ef-9d29-c96bb5055db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Esszimmer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4801915" name="56bb0330-f5bf-11ef-a9ae-259b99276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507608" name="56bb0330-f5bf-11ef-a9ae-259b99276e8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Gang/ 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2397640" name="f0c0a390-f5bf-11ef-bea9-3f28ceabe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344329" name="f0c0a390-f5bf-11ef-bea9-3f28ceabe17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3016397" name="850b8540-f5c2-11ef-ad71-b96b0e9d3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8903" name="850b8540-f5c2-11ef-ad71-b96b0e9d333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6607430" name="9a4106d0-f5c5-11ef-9b2e-b704f2fd06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051570" name="9a4106d0-f5c5-11ef-9b2e-b704f2fd06d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7270830" name="21174e80-f5c6-11ef-81f2-1901ff85e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807564" name="21174e80-f5c6-11ef-81f2-1901ff85e36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Gang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8552528" name="201d6ae0-f5d6-11ef-866f-636211f48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445451" name="201d6ae0-f5d6-11ef-866f-636211f483a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8767413" name="a7d9a8c0-f5b5-11ef-89d9-918b5a0f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157285" name="a7d9a8c0-f5b5-11ef-89d9-918b5a0f00f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2285188" name="7138e8b0-f5b7-11ef-b7ae-a508a6b181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934940" name="7138e8b0-f5b7-11ef-b7ae-a508a6b181a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4829953" name="c2ea5a90-f5bc-11ef-bf47-198fc056a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515400" name="c2ea5a90-f5bc-11ef-bf47-198fc056af9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Aufenthaltsraum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2191378" name="ae742b30-f5d6-11ef-9c1d-5bc48d170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650093" name="ae742b30-f5d6-11ef-9c1d-5bc48d17079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0488091" name="5bf41db0-f5dc-11ef-8de8-13cc404f9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599048" name="5bf41db0-f5dc-11ef-8de8-13cc404f967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0887667" name="8d9dbd30-f5dc-11ef-920c-d9f35c150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080333" name="8d9dbd30-f5dc-11ef-920c-d9f35c150cb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617464" name="d3306110-f5df-11ef-96c9-7d35e71e27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259972" name="d3306110-f5df-11ef-96c9-7d35e71e278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4405305" name="a2be61c0-f5e0-11ef-abd3-d54abc35a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521727" name="a2be61c0-f5e0-11ef-abd3-d54abc35ae4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8944922" name="57cb0c70-f5e7-11ef-8685-6927c490dd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051740" name="57cb0c70-f5e7-11ef-8685-6927c490ddd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3125634" name="08becdf0-f5b6-11ef-9863-e598d8ba9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712962" name="08becdf0-f5b6-11ef-9863-e598d8ba92e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4637909" name="3cd27320-f5b7-11ef-9d41-8bba22b4fb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02833" name="3cd27320-f5b7-11ef-9d41-8bba22b4fb80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6732678" name="ac7b6410-f5b8-11ef-81b3-1960d5898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297532" name="ac7b6410-f5b8-11ef-81b3-1960d5898f9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0718511" name="afddfa90-f5b9-11ef-a0c0-d94deacf0b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921400" name="afddfa90-f5b9-11ef-a0c0-d94deacf0bf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5788368" name="d3e18870-f5ba-11ef-bc8e-01659e608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46594" name="d3e18870-f5ba-11ef-bc8e-01659e6082a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4683489" name="64f952a0-f5bd-11ef-bc8e-3161532e2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377243" name="64f952a0-f5bd-11ef-bc8e-3161532e228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128586" name="0aa3c750-f5c6-11ef-88e8-43f0a3d482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802182" name="0aa3c750-f5c6-11ef-88e8-43f0a3d4822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2140282" name="f4869b80-f5db-11ef-acbd-57caad7ee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863660" name="f4869b80-f5db-11ef-acbd-57caad7ee54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2581232" name="1a6c48f0-f5b3-11ef-9a66-dfe6b602b5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053534" name="1a6c48f0-f5b3-11ef-9a66-dfe6b602b52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0869155" name="c6d9eaa0-f5c4-11ef-9d2a-8b6caf264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186279" name="c6d9eaa0-f5c4-11ef-9d2a-8b6caf26443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566887" name="4fda0770-f5d6-11ef-a216-077c7e4199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096173" name="4fda0770-f5d6-11ef-a216-077c7e4199f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0990077" name="1263a600-f5de-11ef-9f9b-430c608494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340931" name="1263a600-f5de-11ef-9f9b-430c60849404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4534694" name="9e571dc0-f5e5-11ef-8df9-77984cac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476144" name="9e571dc0-f5e5-11ef-8df9-77984cacd97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Radiatornische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122726" name="98d768e0-f5be-11ef-94c0-43a5499c0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115540" name="98d768e0-f5be-11ef-94c0-43a5499c017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6065938" name="cc0f06f0-f5b4-11ef-9154-f538d2a05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891175" name="cc0f06f0-f5b4-11ef-9154-f538d2a0589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7081435" name="e313ca40-f5b7-11ef-8461-a98df06b51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083072" name="e313ca40-f5b7-11ef-8461-a98df06b511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6160296" name="3e9c72d0-f5b9-11ef-a3dd-3123b6ddb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532190" name="3e9c72d0-f5b9-11ef-a3dd-3123b6ddbc4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1372088" name="0ca46fc0-f5ba-11ef-b9e6-5d13de217c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06555" name="0ca46fc0-f5ba-11ef-b9e6-5d13de217ca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3982868" name="2abffb20-f5c2-11ef-9f2e-4bd3b7bc2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727254" name="2abffb20-f5c2-11ef-9f2e-4bd3b7bc23d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2469018" name="4a2c5830-f5c4-11ef-9e4e-49c66693b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430946" name="4a2c5830-f5c4-11ef-9e4e-49c66693b96f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Wasserrohr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1817182" name="08ed8140-f5c5-11ef-88b4-45d00b58b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347605" name="08ed8140-f5c5-11ef-88b4-45d00b58b4b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6256293" name="ab827230-f5c5-11ef-935f-f942326fb6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85169" name="ab827230-f5c5-11ef-935f-f942326fb6c9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4342980" name="4244f580-f5c6-11ef-b109-ed7bfa5466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480519" name="4244f580-f5c6-11ef-b109-ed7bfa546689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Technik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8835937" name="ff8a98c0-f5df-11ef-a549-cfb590a58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259809" name="ff8a98c0-f5df-11ef-a549-cfb590a58c89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PCB-1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GS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7099810" name="e15c8e70-f5e5-11ef-b886-916ab3b72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798736" name="e15c8e70-f5e5-11ef-b886-916ab3b7284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abgehängte 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7057279" name="f7c95120-f5e0-11ef-ab69-674a09dc8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711522" name="f7c95120-f5e0-11ef-ab69-674a09dc821d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2929166" name="62007aa0-f5e1-11ef-a38f-75fd49e4a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693359" name="62007aa0-f5e1-11ef-a38f-75fd49e4a126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9571514" name="67d9b670-f5e2-11ef-8f63-419215019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08368" name="67d9b670-f5e2-11ef-8f63-41921501922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Technik </w:t>
            </w:r>
          </w:p>
        </w:tc>
        <w:tc>
          <w:p>
            <w:pPr>
              <w:spacing w:before="0" w:after="0" w:line="240" w:lineRule="auto"/>
            </w:pPr>
            <w:r>
              <w:t>Lüftung </w:t>
            </w:r>
          </w:p>
        </w:tc>
        <w:tc>
          <w:p>
            <w:pPr>
              <w:spacing w:before="0" w:after="0" w:line="240" w:lineRule="auto"/>
            </w:pPr>
            <w:r>
              <w:t>Verbindungsmatte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2432512" name="c1e77440-f5e2-11ef-ba72-dd333ec0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333968" name="c1e77440-f5e2-11ef-ba72-dd333ec09d86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ganzea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Wasserleitungwn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0495065" name="fb5ffa80-f5e2-11ef-99c5-7d0c9043b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243733" name="fb5ffa80-f5e2-11ef-99c5-7d0c9043bd65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gelb/ 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Lüftung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0596270" name="e4abd5f0-f5e4-11ef-829b-f140a28679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649454" name="e4abd5f0-f5e4-11ef-829b-f140a286798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Lüftung und Osmoseanlage von Reviseur rückbauen lassen.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5989456" name="35d915f0-f5e5-11ef-9866-5161294c0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880123" name="35d915f0-f5e5-11ef-9866-5161294c0181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GS</w:t>
            </w:r>
          </w:p>
        </w:tc>
        <w:tc>
          <w:p>
            <w:pPr>
              <w:spacing w:before="0" w:after="0" w:line="240" w:lineRule="auto"/>
            </w:pPr>
            <w:r>
              <w:t>Abzug und Steigzone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8693622" name="4629ea50-f5e6-11ef-9740-af01fc66ed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46850" name="4629ea50-f5e6-11ef-9740-af01fc66eda9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2610950" name="8d378050-f5e7-11ef-8b24-3b6b65e1e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308620" name="8d378050-f5e7-11ef-8b24-3b6b65e1e05f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1654517" name="c75dd2c0-f5e7-11ef-b816-036b64d7a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171021" name="c75dd2c0-f5e7-11ef-b816-036b64d7a8c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5768242" name="e36e6530-f5ea-11ef-8e29-af8c5373d6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909928" name="e36e6530-f5ea-11ef-8e29-af8c5373d658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5467061" name="7cf14b90-f5ec-11ef-9984-199cfdb05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613791" name="7cf14b90-f5ec-11ef-9984-199cfdb05247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Sitzplatz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2920543" name="2b50b7b0-f5e9-11ef-976b-c14ccdc2c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315842" name="2b50b7b0-f5e9-11ef-976b-c14ccdc2cfed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Vordach</w:t>
            </w:r>
          </w:p>
          <w:p>
            <w:pPr>
              <w:spacing w:before="0" w:after="0" w:line="240" w:lineRule="auto"/>
            </w:pPr>
            <w:r>
              <w:t>Garage 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764163" name="609c5d20-f5e9-11ef-8e99-0dbf9d1a0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303937" name="609c5d20-f5e9-11ef-8e99-0dbf9d1a002b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Dachpappe &amp; Bitumenanstrich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5646094" name="24341480-f5ea-11ef-9e47-5b3686bce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462168" name="24341480-f5ea-11ef-9e47-5b3686bcec48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5060829" name="271b3e70-f5b4-11ef-8009-1995065c6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948325" name="271b3e70-f5b4-11ef-8009-1995065c665c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alte Fenster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7213690" name="40793b60-f5b4-11ef-9865-07db878005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459981" name="40793b60-f5b4-11ef-9865-07db8780050d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994890" name="430bdf10-f5b2-11ef-b860-2b6890d3bc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491175" name="430bdf10-f5b2-11ef-b860-2b6890d3bc56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877302" name="80ae4e00-f5b4-11ef-80f0-61f006fc9f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954468" name="80ae4e00-f5b4-11ef-80f0-61f006fc9f5e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5195844" name="17293240-f5bb-11ef-8869-4d77e77f0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032544" name="17293240-f5bb-11ef-8869-4d77e77f09a7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2615411" name="2f132cd0-f5bb-11ef-abef-7524384d3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690523" name="2f132cd0-f5bb-11ef-abef-7524384d333c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7584657" name="d6e49d00-f5bf-11ef-9da6-d1fa090d1f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697032" name="d6e49d00-f5bf-11ef-9da6-d1fa090d1f1c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3990686" name="a8c62110-f5b4-11ef-a8a3-85b4de070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471778" name="a8c62110-f5b4-11ef-a8a3-85b4de070dc7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798896" name="c6f5ea00-f5b7-11ef-82a3-e1093208a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629829" name="c6f5ea00-f5b7-11ef-82a3-e1093208a864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6062246" name="ef0e51f0-f5ba-11ef-b333-710c4abe6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237174" name="ef0e51f0-f5ba-11ef-b333-710c4abe6711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2100142" name="84f22320-f5bd-11ef-aee6-2b1050efe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31892" name="84f22320-f5bd-11ef-aee6-2b1050efe6b9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4661403" name="e5e347b0-f5e8-11ef-821d-9ba051b6d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765023" name="e5e347b0-f5e8-11ef-821d-9ba051b6d769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Treppe</w:t>
            </w:r>
          </w:p>
        </w:tc>
        <w:tc>
          <w:p>
            <w:pPr>
              <w:spacing w:before="0" w:after="0" w:line="240" w:lineRule="auto"/>
            </w:pPr>
            <w:r>
              <w:t>Kellertreppe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9125912" name="b15234f0-f5c2-11ef-8332-2dc1c6197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669267" name="b15234f0-f5c2-11ef-8332-2dc1c6197498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2937458" name="a52e8820-f5c4-11ef-a9c1-49afe1da4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869314" name="a52e8820-f5c4-11ef-a9c1-49afe1da4ea1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5675978" name="2d4eef20-f5dd-11ef-b794-8d06bd00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901544" name="2d4eef20-f5dd-11ef-b794-8d06bd0098e1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1991461" name="618e54b0-f5dd-11ef-8676-3f9358cd92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778659" name="618e54b0-f5dd-11ef-8676-3f9358cd920b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3804262" name="a950c650-f5df-11ef-81ec-853a246db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057362" name="a950c650-f5df-11ef-81ec-853a246db4a0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5068791" name="613753b0-f5e0-11ef-b8ae-7578fceb94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733691" name="613753b0-f5e0-11ef-b8ae-7578fceb94dd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1100769" name="8f9ee790-f5e0-11ef-8257-b1f846109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437258" name="8f9ee790-f5e0-11ef-8257-b1f8461099b1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8102869" name="fbf8d490-f5e1-11ef-948a-e9f3a901c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904050" name="fbf8d490-f5e1-11ef-948a-e9f3a901cb4f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Sitzbank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5255223" name="809b7030-f5de-11ef-834c-2705896e5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298133" name="809b7030-f5de-11ef-834c-2705896e579f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abgehängte Decke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3619032" name="b7dcf230-f5de-11ef-bb05-17d3c67ca4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896378" name="b7dcf230-f5de-11ef-bb05-17d3c67ca4ee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8874175" name="c53ec780-f5e0-11ef-826a-af6fc623a4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853097" name="c53ec780-f5e0-11ef-826a-af6fc623a40c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2626919" name="3f2bbde0-f5e2-11ef-acb2-bd48148473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865416" name="3f2bbde0-f5e2-11ef-acb2-bd4814847300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8224792" name="96b0fc10-f5e2-11ef-af1a-35792b8435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489593" name="96b0fc10-f5e2-11ef-af1a-35792b84356e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Hallenbad Uetikon am See</w:t>
          </w:r>
        </w:p>
        <w:p>
          <w:pPr>
            <w:spacing w:before="0" w:after="0"/>
          </w:pPr>
          <w:r>
            <w:t>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